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4366027" name="019e921f-be2c-7918-8ca1-297d6d2977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6429412" name="019e921f-be2c-7918-8ca1-297d6d29772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708130" name="019e9221-93cb-7f5f-bcb2-04b559050b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7923592" name="019e9221-93cb-7f5f-bcb2-04b559050b0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/ Küche / Esszimmer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47000624" name="019e9226-530e-7993-a57a-18f9341377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860988" name="019e9226-530e-7993-a57a-18f93413774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27586" name="019e923c-a54d-7744-8f8e-0a0c7c31d1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2501449" name="019e923c-a54d-7744-8f8e-0a0c7c31d1e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/ Küche / Esszimmer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5952269" name="019e9226-f1f7-7f8f-8f8a-4309f786d6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548943" name="019e9226-f1f7-7f8f-8f8a-4309f786d6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70627431" name="019e9233-e3ea-7a1b-8bf0-8ff166b19e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3939121" name="019e9233-e3ea-7a1b-8bf0-8ff166b19ef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9662223" name="019e923d-1c8e-78a5-8dfc-09a9fb2d2f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2730247" name="019e923d-1c8e-78a5-8dfc-09a9fb2d2f8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1148119" name="019e921f-40b4-78b3-81fe-a2df8faa33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0224644" name="019e921f-40b4-78b3-81fe-a2df8faa335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9431178" name="019e922b-df70-74f7-9be6-463dbc7215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6345012" name="019e922b-df70-74f7-9be6-463dbc72152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9054227" name="019e9231-bf78-73f9-940b-f12a806c56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921897" name="019e9231-bf78-73f9-940b-f12a806c566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8626570" name="019e9237-18f2-70f5-ba9c-bc09219421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637392" name="019e9237-18f2-70f5-ba9c-bc092194218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24814801" name="019e9222-c643-7cf4-9fbd-174e8db443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7661756" name="019e9222-c643-7cf4-9fbd-174e8db443e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EG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8091256" name="019e9228-68d9-74ad-9e0a-e405a8e7e2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018333" name="019e9228-68d9-74ad-9e0a-e405a8e7e2e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2437081" name="019e9233-81e6-743d-981e-28cf5612d7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058942" name="019e9233-81e6-743d-981e-28cf5612d75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3007846" name="019e9220-ddf0-72d9-887e-a9305da396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8084075" name="019e9220-ddf0-72d9-887e-a9305da396f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Zwinggartenstrasse 71, 8600 Dübendorf</w:t>
          </w:r>
        </w:p>
        <w:p>
          <w:pPr>
            <w:spacing w:before="0" w:after="0"/>
          </w:pPr>
          <w:r>
            <w:t>948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